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A8" w:rsidRPr="008A3AE8" w:rsidRDefault="00C36CA8" w:rsidP="00C36CA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6BAF97BE" wp14:editId="4A5D53A0">
            <wp:extent cx="419100" cy="581025"/>
            <wp:effectExtent l="0" t="0" r="9525" b="9525"/>
            <wp:docPr id="6" name="Рисунок 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36CA8" w:rsidRPr="008A3AE8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36CA8" w:rsidRPr="008A3AE8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 w:rsidR="006F1749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93-7-8/380</w:t>
      </w:r>
    </w:p>
    <w:p w:rsidR="00C36CA8" w:rsidRPr="00C23241" w:rsidRDefault="006F1749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11 березня </w:t>
      </w:r>
      <w:r w:rsidR="00C36CA8" w:rsidRPr="008A3AE8">
        <w:rPr>
          <w:rFonts w:ascii="Times New Roman" w:eastAsiaTheme="minorEastAsia" w:hAnsi="Times New Roman"/>
          <w:b/>
          <w:sz w:val="27"/>
          <w:szCs w:val="27"/>
        </w:rPr>
        <w:t xml:space="preserve">2021 р.                                                                   </w:t>
      </w:r>
      <w:r w:rsidR="004535C3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7 </w:t>
      </w:r>
      <w:proofErr w:type="spellStart"/>
      <w:r w:rsidR="00C36CA8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C36CA8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C36CA8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C36CA8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C36CA8" w:rsidRPr="00C227D5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>технічної документації із</w:t>
      </w:r>
      <w:r w:rsidR="004535C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землеустрою щодо </w:t>
      </w:r>
    </w:p>
    <w:p w:rsidR="004535C3" w:rsidRDefault="006F1749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4535C3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</w:t>
      </w:r>
      <w:r w:rsidR="003246F6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4535C3" w:rsidRDefault="004535C3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ділян</w:t>
      </w:r>
      <w:r w:rsidR="003246F6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к в натурі </w:t>
      </w:r>
      <w:r w:rsidR="006F1749">
        <w:rPr>
          <w:rFonts w:ascii="Times New Roman" w:hAnsi="Times New Roman"/>
          <w:b/>
          <w:bCs/>
          <w:sz w:val="28"/>
          <w:szCs w:val="28"/>
          <w:lang w:val="uk-UA"/>
        </w:rPr>
        <w:t xml:space="preserve">(на місцевості) 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 польовими </w:t>
      </w:r>
    </w:p>
    <w:p w:rsidR="004535C3" w:rsidRDefault="006B0C26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дорогами,</w:t>
      </w:r>
      <w:r w:rsidR="009A0D8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535C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запроектованими для доступу до</w:t>
      </w:r>
    </w:p>
    <w:p w:rsidR="00C36CA8" w:rsidRPr="00F922E0" w:rsidRDefault="006B0C26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земельних ділянок</w:t>
      </w:r>
      <w:r w:rsidR="004535C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ТОВ «ТАС АГРО ЗАХІД» </w:t>
      </w:r>
    </w:p>
    <w:p w:rsidR="004535C3" w:rsidRDefault="004535C3" w:rsidP="006B0C26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6B0C26" w:rsidRPr="00F922E0" w:rsidRDefault="00C36CA8" w:rsidP="004535C3">
      <w:pPr>
        <w:tabs>
          <w:tab w:val="left" w:pos="5895"/>
        </w:tabs>
        <w:spacing w:after="0" w:line="240" w:lineRule="auto"/>
        <w:ind w:right="5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6B0C26" w:rsidRPr="006B0C26">
        <w:rPr>
          <w:rFonts w:ascii="Times New Roman" w:hAnsi="Times New Roman"/>
          <w:bCs/>
          <w:sz w:val="28"/>
          <w:szCs w:val="28"/>
          <w:lang w:val="uk-UA"/>
        </w:rPr>
        <w:t xml:space="preserve">ТОВ «ТАС АГРО ЗАХІД»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дозволу на виготовлення технічної документації із землеустрою,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4535C3">
        <w:rPr>
          <w:rFonts w:ascii="Times New Roman" w:hAnsi="Times New Roman"/>
          <w:bCs/>
          <w:sz w:val="28"/>
          <w:szCs w:val="28"/>
          <w:lang w:val="uk-UA"/>
        </w:rPr>
        <w:t>встановлення (відновлення) меж земельн</w:t>
      </w:r>
      <w:r w:rsidR="003246F6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4535C3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3246F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4535C3">
        <w:rPr>
          <w:rFonts w:ascii="Times New Roman" w:hAnsi="Times New Roman"/>
          <w:bCs/>
          <w:sz w:val="28"/>
          <w:szCs w:val="28"/>
          <w:lang w:val="uk-UA"/>
        </w:rPr>
        <w:t xml:space="preserve">к в натурі (на місцевості)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>під польовими дорогами, запроектованими для доступу до земельних ділянок</w:t>
      </w:r>
      <w:r w:rsidR="006B0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у відповідності з </w:t>
      </w:r>
      <w:r w:rsidR="00205F77">
        <w:rPr>
          <w:rFonts w:ascii="Times New Roman" w:hAnsi="Times New Roman"/>
          <w:bCs/>
          <w:sz w:val="28"/>
          <w:szCs w:val="28"/>
          <w:lang w:val="uk-UA"/>
        </w:rPr>
        <w:t>ст.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26 Закону України «Про місцеве самоврядування в Україні»,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>п.5 ст.37-1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кодексу України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36CA8" w:rsidRDefault="00C36CA8" w:rsidP="004535C3">
      <w:pPr>
        <w:tabs>
          <w:tab w:val="left" w:pos="5895"/>
        </w:tabs>
        <w:spacing w:after="0" w:line="240" w:lineRule="auto"/>
        <w:ind w:right="5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C36CA8" w:rsidRPr="00F922E0" w:rsidRDefault="004535C3" w:rsidP="00970E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1.</w:t>
      </w:r>
      <w:r w:rsidR="00970E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>Провести інвент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ризацію земель сільськогосподарського призначення </w:t>
      </w:r>
      <w:r w:rsidR="00B0621D" w:rsidRPr="00B0621D">
        <w:rPr>
          <w:rFonts w:ascii="Times New Roman" w:hAnsi="Times New Roman"/>
          <w:bCs/>
          <w:sz w:val="28"/>
          <w:szCs w:val="28"/>
          <w:lang w:val="uk-UA"/>
        </w:rPr>
        <w:t>(орієнтовною площею 20,2600га)</w:t>
      </w:r>
      <w:r w:rsidR="00B0621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0C26" w:rsidRPr="006B0C26">
        <w:rPr>
          <w:rFonts w:ascii="Times New Roman" w:hAnsi="Times New Roman"/>
          <w:bCs/>
          <w:sz w:val="28"/>
          <w:szCs w:val="28"/>
          <w:lang w:val="uk-UA"/>
        </w:rPr>
        <w:t>під польовими дорогами, запроектованими для доступу до земельних ділянок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 xml:space="preserve">, що перебувають у користуванні ТОВ «ТАС АГРО ЗАХІД», для встановлення меж польових доріг та подальшу передачу їх в оренду на території </w:t>
      </w:r>
      <w:proofErr w:type="spellStart"/>
      <w:r w:rsidR="00A47668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47668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Вінницької області (за межами </w:t>
      </w:r>
      <w:proofErr w:type="spellStart"/>
      <w:r w:rsidR="00A47668">
        <w:rPr>
          <w:rFonts w:ascii="Times New Roman" w:hAnsi="Times New Roman"/>
          <w:bCs/>
          <w:sz w:val="28"/>
          <w:szCs w:val="28"/>
          <w:lang w:val="uk-UA"/>
        </w:rPr>
        <w:t>с.Павлівка</w:t>
      </w:r>
      <w:proofErr w:type="spellEnd"/>
      <w:r w:rsidR="00A47668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C36CA8" w:rsidRDefault="004535C3" w:rsidP="00970E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дозвіл на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>виготовлення технічної документації із землеустрою щодо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встановлення (відновлення) меж земельн</w:t>
      </w:r>
      <w:r w:rsidR="003246F6">
        <w:rPr>
          <w:rFonts w:ascii="Times New Roman" w:hAnsi="Times New Roman"/>
          <w:bCs/>
          <w:sz w:val="28"/>
          <w:szCs w:val="28"/>
          <w:lang w:val="uk-UA"/>
        </w:rPr>
        <w:t xml:space="preserve">их </w:t>
      </w:r>
      <w:r>
        <w:rPr>
          <w:rFonts w:ascii="Times New Roman" w:hAnsi="Times New Roman"/>
          <w:bCs/>
          <w:sz w:val="28"/>
          <w:szCs w:val="28"/>
          <w:lang w:val="uk-UA"/>
        </w:rPr>
        <w:t>ділян</w:t>
      </w:r>
      <w:r w:rsidR="003246F6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>к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в натурі (на місцевості)</w:t>
      </w:r>
      <w:r w:rsidR="00970E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під польовими дорогами, запроектованими для доступу до земельних ділянок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 xml:space="preserve">що перебувають у користуванні ТОВ «ТАС АГРО ЗАХІД», для встановлення меж польових доріг та подальшу передачу їх в оренду на території </w:t>
      </w:r>
      <w:proofErr w:type="spellStart"/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Вінницької області (за межами </w:t>
      </w:r>
      <w:proofErr w:type="spellStart"/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с.Павлівка</w:t>
      </w:r>
      <w:proofErr w:type="spellEnd"/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970E06" w:rsidRDefault="00970E06" w:rsidP="00970E06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3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970E06" w:rsidRDefault="00970E06" w:rsidP="00970E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06D34" w:rsidRPr="008A3AE8" w:rsidRDefault="00C36CA8" w:rsidP="00970E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970E06"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 w:rsidRPr="00970E06">
        <w:rPr>
          <w:rFonts w:ascii="Times New Roman" w:hAnsi="Times New Roman"/>
          <w:b/>
          <w:sz w:val="28"/>
          <w:szCs w:val="28"/>
        </w:rPr>
        <w:t xml:space="preserve">  голова                                    </w:t>
      </w:r>
      <w:proofErr w:type="spellStart"/>
      <w:r w:rsidRPr="00970E06">
        <w:rPr>
          <w:rFonts w:ascii="Times New Roman" w:hAnsi="Times New Roman"/>
          <w:b/>
          <w:sz w:val="28"/>
          <w:szCs w:val="28"/>
        </w:rPr>
        <w:t>С.Волинський</w:t>
      </w:r>
      <w:proofErr w:type="spellEnd"/>
    </w:p>
    <w:sectPr w:rsidR="00606D34" w:rsidRPr="008A3AE8" w:rsidSect="00D21BAA">
      <w:pgSz w:w="11907" w:h="16840" w:code="9"/>
      <w:pgMar w:top="709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A4C7A"/>
    <w:rsid w:val="001F46B0"/>
    <w:rsid w:val="00205F77"/>
    <w:rsid w:val="00297B13"/>
    <w:rsid w:val="00317446"/>
    <w:rsid w:val="003246F6"/>
    <w:rsid w:val="00385534"/>
    <w:rsid w:val="00402717"/>
    <w:rsid w:val="004535C3"/>
    <w:rsid w:val="005A0493"/>
    <w:rsid w:val="00606D34"/>
    <w:rsid w:val="006B0C26"/>
    <w:rsid w:val="006F1749"/>
    <w:rsid w:val="006F5B6A"/>
    <w:rsid w:val="00773856"/>
    <w:rsid w:val="0081342E"/>
    <w:rsid w:val="00870D21"/>
    <w:rsid w:val="0087494E"/>
    <w:rsid w:val="008A3AE8"/>
    <w:rsid w:val="008D6670"/>
    <w:rsid w:val="00956534"/>
    <w:rsid w:val="00961166"/>
    <w:rsid w:val="00970E06"/>
    <w:rsid w:val="009A0D83"/>
    <w:rsid w:val="00A47668"/>
    <w:rsid w:val="00B0621D"/>
    <w:rsid w:val="00B31307"/>
    <w:rsid w:val="00B52E0B"/>
    <w:rsid w:val="00C227D5"/>
    <w:rsid w:val="00C23241"/>
    <w:rsid w:val="00C36CA8"/>
    <w:rsid w:val="00C97D2E"/>
    <w:rsid w:val="00D21BAA"/>
    <w:rsid w:val="00D87CE5"/>
    <w:rsid w:val="00DB10AC"/>
    <w:rsid w:val="00EB4C66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7E82F-C874-408B-9642-6D00B4EE3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6</cp:revision>
  <cp:lastPrinted>2021-04-13T12:49:00Z</cp:lastPrinted>
  <dcterms:created xsi:type="dcterms:W3CDTF">2021-04-13T12:52:00Z</dcterms:created>
  <dcterms:modified xsi:type="dcterms:W3CDTF">2021-04-13T13:04:00Z</dcterms:modified>
</cp:coreProperties>
</file>